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419B4" w14:textId="7EF94B66"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>Bijlage</w:t>
      </w:r>
      <w:r w:rsidR="00177006">
        <w:t xml:space="preserve"> 7</w:t>
      </w:r>
      <w:r w:rsidRPr="00C40450">
        <w:rPr>
          <w:color w:val="FF0000"/>
        </w:rPr>
        <w:t xml:space="preserve"> </w:t>
      </w:r>
      <w:r>
        <w:t xml:space="preserve">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14:paraId="40FAF8CA" w14:textId="77777777" w:rsidR="00C40450" w:rsidRDefault="00C40450" w:rsidP="00C40450">
      <w:r>
        <w:t>Naam en adres van de onderneming:</w:t>
      </w:r>
    </w:p>
    <w:p w14:paraId="77273485" w14:textId="77777777" w:rsidR="00C40450" w:rsidRDefault="00C40450" w:rsidP="00C40450"/>
    <w:p w14:paraId="3616DC09" w14:textId="77777777" w:rsidR="00C40450" w:rsidRDefault="00C40450" w:rsidP="00C40450"/>
    <w:p w14:paraId="260419B7" w14:textId="77777777" w:rsidR="00C40450" w:rsidRDefault="00C40450" w:rsidP="00C40450">
      <w:r>
        <w:t>____________________________________________________________________________</w:t>
      </w:r>
    </w:p>
    <w:p w14:paraId="065B5029" w14:textId="77777777" w:rsidR="00C40450" w:rsidRDefault="00C40450" w:rsidP="00C40450"/>
    <w:p w14:paraId="781EDDBA" w14:textId="77777777" w:rsidR="00C40450" w:rsidRDefault="00C40450" w:rsidP="00C40450">
      <w:r>
        <w:t>Inschrijvingsnummer Kamer van Koophandel (inschrijvingsnummer van het</w:t>
      </w:r>
    </w:p>
    <w:p w14:paraId="532D288C" w14:textId="77777777" w:rsidR="00C40450" w:rsidRDefault="00C40450" w:rsidP="00C40450">
      <w:r>
        <w:t>handelsregister of een overeenkomstig register van het land van vestiging van de</w:t>
      </w:r>
    </w:p>
    <w:p w14:paraId="067965FE" w14:textId="77777777" w:rsidR="00C40450" w:rsidRDefault="00C40450" w:rsidP="00C40450">
      <w:r>
        <w:t>onderneming):</w:t>
      </w:r>
    </w:p>
    <w:p w14:paraId="7A4A80A9" w14:textId="77777777" w:rsidR="00C40450" w:rsidRDefault="00C40450" w:rsidP="00C40450"/>
    <w:p w14:paraId="1736C6DD" w14:textId="77777777" w:rsidR="00C40450" w:rsidRDefault="00C40450" w:rsidP="00C40450"/>
    <w:p w14:paraId="2B77BC51" w14:textId="77777777" w:rsidR="00C40450" w:rsidRDefault="00C40450" w:rsidP="00C40450">
      <w:r>
        <w:t>____________________________________________________________________________</w:t>
      </w:r>
    </w:p>
    <w:p w14:paraId="2B803376" w14:textId="77777777" w:rsidR="00C40450" w:rsidRDefault="00C40450" w:rsidP="00C40450"/>
    <w:p w14:paraId="70430D02" w14:textId="77777777" w:rsidR="00C40450" w:rsidRDefault="00C40450" w:rsidP="00C40450"/>
    <w:p w14:paraId="5756E915" w14:textId="77777777" w:rsidR="00C40450" w:rsidRDefault="00C40450" w:rsidP="00C40450">
      <w:r>
        <w:t>Contactpersoon van de onderneming (naam, email, telefoon):</w:t>
      </w:r>
    </w:p>
    <w:p w14:paraId="3C389F13" w14:textId="77777777" w:rsidR="00C40450" w:rsidRDefault="00C40450" w:rsidP="00C40450"/>
    <w:p w14:paraId="633B6A93" w14:textId="77777777" w:rsidR="00C40450" w:rsidRDefault="00C40450" w:rsidP="00C40450"/>
    <w:p w14:paraId="79747EF6" w14:textId="77777777" w:rsidR="00C40450" w:rsidRDefault="00C40450" w:rsidP="00C40450">
      <w:r>
        <w:t>____________________________________________________________________________</w:t>
      </w:r>
    </w:p>
    <w:p w14:paraId="0537A359" w14:textId="77777777" w:rsidR="00C40450" w:rsidRDefault="00C40450" w:rsidP="00C40450"/>
    <w:p w14:paraId="42824A19" w14:textId="77777777"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14:paraId="1B6186D6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14:paraId="077E8CD9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14:paraId="1CEE10CA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14:paraId="7406D272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14:paraId="44C4610A" w14:textId="77777777" w:rsidR="00C40450" w:rsidRDefault="00C40450" w:rsidP="00C40450"/>
    <w:p w14:paraId="3CCB9FC3" w14:textId="77777777" w:rsidR="00C40450" w:rsidRDefault="00C40450" w:rsidP="00C40450">
      <w:r>
        <w:t>Na(a)m(en) vertegenwoordigingsbevoegde ondertekenaar(s):</w:t>
      </w:r>
    </w:p>
    <w:p w14:paraId="6ABCE197" w14:textId="77777777" w:rsidR="00C40450" w:rsidRDefault="00C40450" w:rsidP="00C40450"/>
    <w:p w14:paraId="6B275151" w14:textId="77777777" w:rsidR="00C40450" w:rsidRDefault="00C40450" w:rsidP="00C40450"/>
    <w:p w14:paraId="5E678D1B" w14:textId="77777777" w:rsidR="00C40450" w:rsidRDefault="00C40450" w:rsidP="00C40450">
      <w:r>
        <w:t>____________________________________________________________________________</w:t>
      </w:r>
    </w:p>
    <w:p w14:paraId="459D283D" w14:textId="77777777" w:rsidR="00C40450" w:rsidRDefault="00C40450" w:rsidP="00C40450"/>
    <w:p w14:paraId="391D876C" w14:textId="77777777" w:rsidR="00C40450" w:rsidRDefault="00C40450" w:rsidP="00C40450">
      <w:r>
        <w:t>Datum:</w:t>
      </w:r>
    </w:p>
    <w:p w14:paraId="3CE11D37" w14:textId="77777777" w:rsidR="00C40450" w:rsidRDefault="00C40450" w:rsidP="00C40450"/>
    <w:p w14:paraId="232A9ECC" w14:textId="77777777" w:rsidR="00C40450" w:rsidRDefault="00C40450" w:rsidP="00C40450">
      <w:r>
        <w:t>Handtekening(en):</w:t>
      </w:r>
    </w:p>
    <w:p w14:paraId="351ACD74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015963">
    <w:abstractNumId w:val="0"/>
  </w:num>
  <w:num w:numId="2" w16cid:durableId="2080053914">
    <w:abstractNumId w:val="4"/>
  </w:num>
  <w:num w:numId="3" w16cid:durableId="553008465">
    <w:abstractNumId w:val="8"/>
  </w:num>
  <w:num w:numId="4" w16cid:durableId="364990108">
    <w:abstractNumId w:val="7"/>
  </w:num>
  <w:num w:numId="5" w16cid:durableId="552231997">
    <w:abstractNumId w:val="0"/>
  </w:num>
  <w:num w:numId="6" w16cid:durableId="75592420">
    <w:abstractNumId w:val="3"/>
  </w:num>
  <w:num w:numId="7" w16cid:durableId="17781517">
    <w:abstractNumId w:val="6"/>
  </w:num>
  <w:num w:numId="8" w16cid:durableId="1821538989">
    <w:abstractNumId w:val="5"/>
  </w:num>
  <w:num w:numId="9" w16cid:durableId="2007588044">
    <w:abstractNumId w:val="8"/>
  </w:num>
  <w:num w:numId="10" w16cid:durableId="1335112429">
    <w:abstractNumId w:val="7"/>
  </w:num>
  <w:num w:numId="11" w16cid:durableId="281958196">
    <w:abstractNumId w:val="7"/>
  </w:num>
  <w:num w:numId="12" w16cid:durableId="1401437626">
    <w:abstractNumId w:val="7"/>
  </w:num>
  <w:num w:numId="13" w16cid:durableId="523059154">
    <w:abstractNumId w:val="7"/>
  </w:num>
  <w:num w:numId="14" w16cid:durableId="1944680182">
    <w:abstractNumId w:val="7"/>
  </w:num>
  <w:num w:numId="15" w16cid:durableId="54135113">
    <w:abstractNumId w:val="7"/>
  </w:num>
  <w:num w:numId="16" w16cid:durableId="1459758706">
    <w:abstractNumId w:val="7"/>
  </w:num>
  <w:num w:numId="17" w16cid:durableId="1358196799">
    <w:abstractNumId w:val="7"/>
  </w:num>
  <w:num w:numId="18" w16cid:durableId="1396123046">
    <w:abstractNumId w:val="7"/>
  </w:num>
  <w:num w:numId="19" w16cid:durableId="696471930">
    <w:abstractNumId w:val="5"/>
  </w:num>
  <w:num w:numId="20" w16cid:durableId="1561556944">
    <w:abstractNumId w:val="8"/>
  </w:num>
  <w:num w:numId="21" w16cid:durableId="741946277">
    <w:abstractNumId w:val="0"/>
  </w:num>
  <w:num w:numId="22" w16cid:durableId="1547570418">
    <w:abstractNumId w:val="3"/>
  </w:num>
  <w:num w:numId="23" w16cid:durableId="859976298">
    <w:abstractNumId w:val="6"/>
  </w:num>
  <w:num w:numId="24" w16cid:durableId="1822648436">
    <w:abstractNumId w:val="0"/>
  </w:num>
  <w:num w:numId="25" w16cid:durableId="810515168">
    <w:abstractNumId w:val="0"/>
  </w:num>
  <w:num w:numId="26" w16cid:durableId="1112363897">
    <w:abstractNumId w:val="0"/>
  </w:num>
  <w:num w:numId="27" w16cid:durableId="1334491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767045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450"/>
    <w:rsid w:val="000B46D8"/>
    <w:rsid w:val="00177006"/>
    <w:rsid w:val="00177A29"/>
    <w:rsid w:val="002B5524"/>
    <w:rsid w:val="00370457"/>
    <w:rsid w:val="003B3222"/>
    <w:rsid w:val="00424DED"/>
    <w:rsid w:val="00482A4F"/>
    <w:rsid w:val="00527398"/>
    <w:rsid w:val="005914DA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47297"/>
    <w:rsid w:val="00BD0C39"/>
    <w:rsid w:val="00C40450"/>
    <w:rsid w:val="00C464C2"/>
    <w:rsid w:val="00D7539A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9118A9"/>
  <w15:docId w15:val="{DCE614DC-D3CF-4AE1-9003-5BC547C7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11" Type="http://schemas.openxmlformats.org/officeDocument/2006/relationships/customXml" Target="../customXml/item5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40FF500A7659CD4DBE29406D7FB4ABD4" ma:contentTypeVersion="31" ma:contentTypeDescription="Aan dit standaarddocument kleven alle metagegevens die mogelijk van belang zijn op documentniveau, bijvoorbeeld om bepaalde processen uit te kunnen voeren." ma:contentTypeScope="" ma:versionID="b2573fa882e5467799f8beccac198d2a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bef4104f-fb2e-4504-9317-91fcce1a9073" targetNamespace="http://schemas.microsoft.com/office/2006/metadata/properties" ma:root="true" ma:fieldsID="d042b00797a4945d7e58661e13dc3faa" ns2:_="" ns3:_="" ns4:_="">
    <xsd:import namespace="451ceeed-c77b-4a37-aea6-85893f5a9fb4"/>
    <xsd:import namespace="cdbe2661-d840-4850-8710-6d272de092d7"/>
    <xsd:import namespace="bef4104f-fb2e-4504-9317-91fcce1a9073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222e8a6a-70ae-45cc-947b-74362f18bb4e}" ma:internalName="TaxCatchAll" ma:showField="CatchAllData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222e8a6a-70ae-45cc-947b-74362f18bb4e}" ma:internalName="TaxCatchAllLabel" ma:readOnly="true" ma:showField="CatchAllDataLabel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4104f-fb2e-4504-9317-91fcce1a9073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451ceeed-c77b-4a37-aea6-85893f5a9fb4">
      <Terms xmlns="http://schemas.microsoft.com/office/infopath/2007/PartnerControls"/>
    </TaxKeywordTaxHTField>
    <Documentstatus xmlns="451ceeed-c77b-4a37-aea6-85893f5a9fb4">Concept</Documentstatus>
    <Publiceren_x0020_intern xmlns="cdbe2661-d840-4850-8710-6d272de092d7">Nader te bepalen</Publiceren_x0020_intern>
    <TaxCatchAll xmlns="451ceeed-c77b-4a37-aea6-85893f5a9fb4" xsi:nil="true"/>
    <_dlc_DocId xmlns="bef4104f-fb2e-4504-9317-91fcce1a9073">AMSSW-153709425-235933</_dlc_DocId>
    <_dlc_DocIdUrl xmlns="bef4104f-fb2e-4504-9317-91fcce1a9073">
      <Url>https://hoofdstad.sharepoint.com/sites/SW-RE-IB-IAABTCBT/_layouts/15/DocIdRedir.aspx?ID=AMSSW-153709425-235933</Url>
      <Description>AMSSW-153709425-235933</Description>
    </_dlc_DocIdUrl>
  </documentManagement>
</p:properties>
</file>

<file path=customXml/itemProps1.xml><?xml version="1.0" encoding="utf-8"?>
<ds:datastoreItem xmlns:ds="http://schemas.openxmlformats.org/officeDocument/2006/customXml" ds:itemID="{74B5543C-2225-4162-A640-93D9F22FFC8E}"/>
</file>

<file path=customXml/itemProps2.xml><?xml version="1.0" encoding="utf-8"?>
<ds:datastoreItem xmlns:ds="http://schemas.openxmlformats.org/officeDocument/2006/customXml" ds:itemID="{F41E07E4-9609-4B47-A9B7-97AB738B040D}"/>
</file>

<file path=customXml/itemProps3.xml><?xml version="1.0" encoding="utf-8"?>
<ds:datastoreItem xmlns:ds="http://schemas.openxmlformats.org/officeDocument/2006/customXml" ds:itemID="{65C11A83-694A-41D3-802A-C264D0B3CD14}"/>
</file>

<file path=customXml/itemProps4.xml><?xml version="1.0" encoding="utf-8"?>
<ds:datastoreItem xmlns:ds="http://schemas.openxmlformats.org/officeDocument/2006/customXml" ds:itemID="{B3EC01F8-CCD3-46A7-B693-5B10BB1583D1}"/>
</file>

<file path=customXml/itemProps5.xml><?xml version="1.0" encoding="utf-8"?>
<ds:datastoreItem xmlns:ds="http://schemas.openxmlformats.org/officeDocument/2006/customXml" ds:itemID="{365ABF8F-D7AC-46C8-9D16-97F1EEC9E4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Morales, Marilou</cp:lastModifiedBy>
  <cp:revision>2</cp:revision>
  <dcterms:created xsi:type="dcterms:W3CDTF">2025-07-09T14:10:00Z</dcterms:created>
  <dcterms:modified xsi:type="dcterms:W3CDTF">2025-07-09T14:10:00Z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0x0101006EE0887428AA3340B2884DF1130CF73B0040FF500A7659CD4DBE29406D7FB4ABD4</vt:lpwstr>
  </property>
  <property fmtid="{D5CDD505-2E9C-101B-9397-08002B2CF9AE}" pid="3" name="_dlc_DocIdItemGuid">
    <vt:lpwstr>fb21523d-2c6f-4990-8cdc-61be24ab269c</vt:lpwstr>
  </property>
</Properties>
</file>